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E7C" w:rsidRDefault="005D0E7C" w:rsidP="005D0E7C">
      <w:pPr>
        <w:rPr>
          <w:rFonts w:ascii="Times New Roman" w:hAnsi="Times New Roman" w:cs="Times New Roman"/>
        </w:rPr>
      </w:pPr>
    </w:p>
    <w:p w:rsidR="005D0E7C" w:rsidRPr="00207FF0" w:rsidRDefault="00814B37" w:rsidP="005D0E7C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11</w:t>
      </w:r>
    </w:p>
    <w:p w:rsidR="005D0E7C" w:rsidRPr="00207FF0" w:rsidRDefault="005D0E7C" w:rsidP="005D0E7C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5D0E7C" w:rsidRPr="00207FF0" w:rsidRDefault="00814B37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С</w:t>
      </w:r>
      <w:bookmarkStart w:id="0" w:name="_GoBack"/>
      <w:bookmarkEnd w:id="0"/>
      <w:r w:rsidR="005D0E7C"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ОО утвержденного</w:t>
      </w: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="00DD46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="00DD46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Алгебра и начала анализа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5D0E7C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11</w:t>
      </w:r>
      <w:proofErr w:type="gramEnd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(Базовый уровень)</w:t>
      </w: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D0E7C" w:rsidRPr="00207FF0" w:rsidRDefault="005D0E7C" w:rsidP="005D0E7C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Pr="00207FF0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5D0E7C" w:rsidRDefault="005D0E7C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311109" w:rsidRDefault="00311109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11109" w:rsidRDefault="00311109" w:rsidP="005D0E7C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" w:name="_Toc118726574"/>
      <w:bookmarkEnd w:id="1"/>
      <w:r w:rsidRPr="00311109">
        <w:rPr>
          <w:rFonts w:ascii="Times New Roman" w:eastAsia="Calibri" w:hAnsi="Times New Roman" w:cs="Times New Roman"/>
          <w:color w:val="000000"/>
          <w:sz w:val="28"/>
        </w:rPr>
        <w:t>Рабочая программа учебного курса «Алгебра и начала математического анализа» базового уровня для обучающихся 11 класс</w:t>
      </w:r>
      <w:r w:rsidR="00115389">
        <w:rPr>
          <w:rFonts w:ascii="Times New Roman" w:eastAsia="Calibri" w:hAnsi="Times New Roman" w:cs="Times New Roman"/>
          <w:color w:val="000000"/>
          <w:sz w:val="28"/>
        </w:rPr>
        <w:t>а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2" w:name="_Toc118726582"/>
      <w:bookmarkEnd w:id="2"/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ЦЕЛИ ИЗУЧЕНИЯ УЧЕБНОГО КУРСА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деятельностный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принцип обучения.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3" w:name="_Toc118726583"/>
      <w:bookmarkEnd w:id="3"/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МЕСТО УЧЕБНОГО КУРСА В УЧЕБНОМ ПЛАНЕ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4" w:name="b50f01e9-13d2-4b13-878a-42de73c52cdd"/>
      <w:r w:rsidRPr="00311109">
        <w:rPr>
          <w:rFonts w:ascii="Times New Roman" w:eastAsia="Calibri" w:hAnsi="Times New Roman" w:cs="Times New Roman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4"/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</w:rPr>
        <w:sectPr w:rsidR="00311109" w:rsidRPr="00311109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37749718"/>
    </w:p>
    <w:bookmarkEnd w:id="5"/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УЧЕБНОГО КУРСА</w:t>
      </w:r>
      <w:bookmarkStart w:id="6" w:name="_Toc118726588"/>
      <w:bookmarkEnd w:id="6"/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11 КЛАСС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Натуральные и целые числа. Признаки делимости целых чисел.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Степень с рациональным показателем. Свойства степени.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Логарифм числа. Десятичные и натуральные логарифмы.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Преобразование выражений, содержащих логарифмы.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Примеры тригонометрических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Показательные уравнения и неравенства.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Логарифмические уравнения и неравенства.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Системы и совокупности рациональных уравнений и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Тригонометрические функции, их свойства и графики.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Использование графиков функций для решения уравнений и линейных систем.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Первообразная. Таблица первообразных.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</w:rPr>
        <w:sectPr w:rsidR="00311109" w:rsidRPr="00311109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37749716"/>
    </w:p>
    <w:bookmarkEnd w:id="7"/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метапредметных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и предметных образовательных результатов: 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8" w:name="_Toc73394992"/>
      <w:bookmarkEnd w:id="8"/>
      <w:r w:rsidRPr="00311109">
        <w:rPr>
          <w:rFonts w:ascii="Times New Roman" w:eastAsia="Calibri" w:hAnsi="Times New Roman" w:cs="Times New Roman"/>
          <w:color w:val="000000"/>
          <w:sz w:val="28"/>
        </w:rPr>
        <w:t>Гражданское воспитание: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Патриотическое воспитание:</w:t>
      </w:r>
    </w:p>
    <w:p w:rsidR="00311109" w:rsidRPr="00311109" w:rsidRDefault="00311109" w:rsidP="00311109">
      <w:pPr>
        <w:shd w:val="clear" w:color="auto" w:fill="FFFFFF"/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Духовно-нравственного воспитания: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Эстетическое воспитание: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Физическое воспитание: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Трудовое воспитание: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Экологическое воспитание: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Ценности научного познания: 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сформированностью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9" w:name="_Toc118726579"/>
      <w:bookmarkEnd w:id="9"/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Метапредметные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311109">
        <w:rPr>
          <w:rFonts w:ascii="Times New Roman" w:eastAsia="Calibri" w:hAnsi="Times New Roman" w:cs="Times New Roman"/>
          <w:b/>
          <w:i/>
          <w:color w:val="000000"/>
          <w:sz w:val="28"/>
        </w:rPr>
        <w:t>познавательными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1) 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311109">
        <w:rPr>
          <w:rFonts w:ascii="Times New Roman" w:eastAsia="Calibri" w:hAnsi="Times New Roman" w:cs="Times New Roman"/>
          <w:b/>
          <w:i/>
          <w:color w:val="000000"/>
          <w:sz w:val="28"/>
        </w:rPr>
        <w:t>познавательные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 действия, обеспечивают формирование </w:t>
      </w:r>
      <w:proofErr w:type="gramStart"/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>базовых когнитивных процессов</w:t>
      </w:r>
      <w:proofErr w:type="gramEnd"/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Базовые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логические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действия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контрпримеры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>; обосновывать собственные суждения и выводы;</w:t>
      </w:r>
    </w:p>
    <w:p w:rsidR="00311109" w:rsidRPr="00311109" w:rsidRDefault="00311109" w:rsidP="00311109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Базовые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исследовательские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действия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11109" w:rsidRPr="00311109" w:rsidRDefault="00311109" w:rsidP="00311109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11109" w:rsidRPr="00311109" w:rsidRDefault="00311109" w:rsidP="00311109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11109" w:rsidRPr="00311109" w:rsidRDefault="00311109" w:rsidP="00311109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Работа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с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информацией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311109" w:rsidRPr="00311109" w:rsidRDefault="00311109" w:rsidP="00311109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11109" w:rsidRPr="00311109" w:rsidRDefault="00311109" w:rsidP="00311109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311109" w:rsidRPr="00311109" w:rsidRDefault="00311109" w:rsidP="00311109">
      <w:pPr>
        <w:numPr>
          <w:ilvl w:val="0"/>
          <w:numId w:val="45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2) 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311109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коммуникативные 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>сформированность</w:t>
      </w:r>
      <w:proofErr w:type="spellEnd"/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 социальных навыков обучающихся.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Общение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11109" w:rsidRPr="00311109" w:rsidRDefault="00311109" w:rsidP="00311109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11109" w:rsidRPr="00311109" w:rsidRDefault="00311109" w:rsidP="00311109">
      <w:pPr>
        <w:numPr>
          <w:ilvl w:val="0"/>
          <w:numId w:val="46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Сотрудничество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47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11109" w:rsidRPr="00311109" w:rsidRDefault="00311109" w:rsidP="00311109">
      <w:pPr>
        <w:numPr>
          <w:ilvl w:val="0"/>
          <w:numId w:val="47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3) 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 xml:space="preserve">Универсальные </w:t>
      </w:r>
      <w:r w:rsidRPr="00311109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регулятивные 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Самоорганизация: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Самоконтроль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311109" w:rsidRPr="00311109" w:rsidRDefault="00311109" w:rsidP="00311109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11109" w:rsidRPr="00311109" w:rsidRDefault="00311109" w:rsidP="00311109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11109" w:rsidRPr="00311109" w:rsidRDefault="00311109" w:rsidP="00311109">
      <w:pPr>
        <w:numPr>
          <w:ilvl w:val="0"/>
          <w:numId w:val="48"/>
        </w:numPr>
        <w:spacing w:after="0" w:line="264" w:lineRule="auto"/>
        <w:ind w:left="927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10" w:name="_Toc118726585"/>
      <w:bookmarkStart w:id="11" w:name="_Toc118726586"/>
      <w:bookmarkEnd w:id="10"/>
      <w:bookmarkEnd w:id="11"/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11 КЛАСС</w:t>
      </w:r>
    </w:p>
    <w:p w:rsidR="00311109" w:rsidRPr="00311109" w:rsidRDefault="00311109" w:rsidP="00311109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понятием: степень с рациональным показателем.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логарифм числа, десятичные и натуральные логарифмы.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Находить решения простейших тригонометрических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11109">
        <w:rPr>
          <w:rFonts w:ascii="Times New Roman" w:eastAsia="Calibri" w:hAnsi="Times New Roman" w:cs="Times New Roman"/>
          <w:i/>
          <w:color w:val="000000"/>
          <w:sz w:val="28"/>
        </w:rPr>
        <w:t>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Оперировать понятиями: периодическая функция, промежутки монотонности функции, точки экстремума функции, наибольшее и </w:t>
      </w:r>
      <w:r w:rsidRPr="00311109">
        <w:rPr>
          <w:rFonts w:ascii="Times New Roman" w:eastAsia="Calibri" w:hAnsi="Times New Roman" w:cs="Times New Roman"/>
          <w:color w:val="000000"/>
          <w:sz w:val="28"/>
        </w:rPr>
        <w:lastRenderedPageBreak/>
        <w:t>наименьшее значения функции на промежутке; использовать их для исследования функции, заданной графиком.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 w:rsidR="00311109" w:rsidRPr="00311109" w:rsidRDefault="00311109" w:rsidP="00311109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</w:rPr>
        <w:sectPr w:rsidR="00311109" w:rsidRPr="00311109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37749717"/>
    </w:p>
    <w:bookmarkEnd w:id="12"/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31110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737"/>
        <w:gridCol w:w="1491"/>
        <w:gridCol w:w="1843"/>
        <w:gridCol w:w="1912"/>
        <w:gridCol w:w="2777"/>
      </w:tblGrid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Тригонометрические функции и их графики.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Интеграл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37749713"/>
    </w:p>
    <w:bookmarkEnd w:id="13"/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4084"/>
        <w:gridCol w:w="1030"/>
        <w:gridCol w:w="1843"/>
        <w:gridCol w:w="1912"/>
        <w:gridCol w:w="1349"/>
        <w:gridCol w:w="2875"/>
      </w:tblGrid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111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рациональным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52939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601408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248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/343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/4064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76320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408009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cebf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/536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/85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8132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3230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72162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48154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beff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fadb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/3034724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/712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/15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cfb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68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102051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beeff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646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4601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/5272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837397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1901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903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неравенства.Тригонометрические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функции и их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графики.Тригонометрические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/10130727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Непрерывные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/403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adbce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/0731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/723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608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413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eca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7550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Производные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cdb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0552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/17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fac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acf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cffcb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9469916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15000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adcbfd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Применение производной для нахождения наилучшего решения в прикладных задачах, для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/13205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"Производная.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производной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Таблица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777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Таблица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3697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/391272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/07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225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линейных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648235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линейных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83864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65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5962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/48190472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3859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/81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cccfe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/039949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Применение уравнений, систем и неравенств к решению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"Интеграл и его применения.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/471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1327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131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Признаки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делимости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/51696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Признаки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делимости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Признаки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делимости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целых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/0312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/247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87729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/337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86014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/19304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aba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282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012476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191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/7017196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/513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9889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/2276973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/3330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cead</w:t>
              </w:r>
              <w:proofErr w:type="spellEnd"/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345</w:t>
              </w:r>
              <w:r w:rsidRPr="0031110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11109" w:rsidRPr="00311109" w:rsidTr="004B011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1110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1109" w:rsidRPr="00311109" w:rsidRDefault="00311109" w:rsidP="00311109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1109" w:rsidRPr="00311109" w:rsidRDefault="00311109" w:rsidP="00311109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311109" w:rsidRPr="0031110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37749714"/>
    </w:p>
    <w:bookmarkEnd w:id="14"/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1109" w:rsidRPr="00311109" w:rsidRDefault="00311109" w:rsidP="00311109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311109" w:rsidRPr="00311109" w:rsidRDefault="00311109" w:rsidP="00311109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Алимов, Ш.А. Алгебра и начала математического анализа. Базовый уровень: 10-11 классы: Учебник для общеобразовательных учреждений / Ш.А. Алимов. - М.: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Просв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2023. </w:t>
      </w:r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Бачурин, В.А. Задачи по элементарной математике и началам математического анализа / В.А. Бачурин. - М.: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Физматлит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2015. </w:t>
      </w:r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Башмаков, М.И. Алгебра и начала анализа: задачи и решения. / М.И. Башмаков, Б.М. Беккер. - М.: Высшая школа, 2024. </w:t>
      </w:r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Вавилов, В.В. Задачи по математике. Начала анализа / В.В. Вавилов, И.И. Мельников, С.Н.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Олехник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 - М.: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Физматлит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, 2018.</w:t>
      </w:r>
    </w:p>
    <w:p w:rsidR="00311109" w:rsidRPr="00311109" w:rsidRDefault="00311109" w:rsidP="00311109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</w:p>
    <w:p w:rsidR="00311109" w:rsidRPr="00311109" w:rsidRDefault="00311109" w:rsidP="00311109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</w:p>
    <w:p w:rsidR="00311109" w:rsidRPr="00311109" w:rsidRDefault="00311109" w:rsidP="00311109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311109" w:rsidRPr="00311109" w:rsidRDefault="00311109" w:rsidP="00311109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Обухова, Л.А. Поурочные разработки по алгебре и началам анализа: 11класс / Л.А. Обухова, О.В. </w:t>
      </w:r>
      <w:proofErr w:type="spellStart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Занина</w:t>
      </w:r>
      <w:proofErr w:type="spellEnd"/>
      <w:r w:rsidRPr="00311109">
        <w:rPr>
          <w:rFonts w:ascii="Times New Roman" w:eastAsia="Calibri" w:hAnsi="Times New Roman" w:cs="Times New Roman"/>
          <w:color w:val="000000"/>
          <w:sz w:val="28"/>
          <w:szCs w:val="28"/>
        </w:rPr>
        <w:t>, И.Н. Данкова. - М.: ВАКО, 2023.</w:t>
      </w:r>
    </w:p>
    <w:p w:rsidR="00311109" w:rsidRPr="00311109" w:rsidRDefault="00311109" w:rsidP="00311109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311109" w:rsidRPr="00311109" w:rsidRDefault="00814B37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5" w:tgtFrame="_blank" w:history="1">
        <w:r w:rsidR="00311109"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https://mathege.ru/</w:t>
        </w:r>
      </w:hyperlink>
      <w:r w:rsidR="00311109"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 Открытый банк заданий по математике ЕГЭ;</w:t>
      </w:r>
    </w:p>
    <w:p w:rsidR="00311109" w:rsidRPr="00311109" w:rsidRDefault="00311109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11109" w:rsidRPr="00311109" w:rsidRDefault="00814B37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6" w:tgtFrame="_blank" w:history="1">
        <w:r w:rsidR="00311109"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https://math-ege.sdamgia.ru/</w:t>
        </w:r>
      </w:hyperlink>
      <w:r w:rsidR="00311109"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Сдам ГИА: Решу ЕГЭ</w:t>
      </w:r>
    </w:p>
    <w:p w:rsidR="00311109" w:rsidRPr="00311109" w:rsidRDefault="00311109" w:rsidP="00311109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311109" w:rsidRPr="00311109" w:rsidRDefault="00311109" w:rsidP="00311109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311109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11109" w:rsidRDefault="00311109" w:rsidP="00311109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электронное издание «Открытая математика»</w:t>
      </w:r>
    </w:p>
    <w:p w:rsidR="00311109" w:rsidRPr="00311109" w:rsidRDefault="00311109" w:rsidP="00311109">
      <w:pPr>
        <w:spacing w:after="200" w:line="276" w:lineRule="auto"/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</w:pPr>
      <w:r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7" w:tgtFrame="_blank" w:history="1">
        <w:r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https://mathematics.ru/textbook1/content.html</w:t>
        </w:r>
      </w:hyperlink>
    </w:p>
    <w:p w:rsidR="00311109" w:rsidRPr="00311109" w:rsidRDefault="00814B37" w:rsidP="003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8" w:tgtFrame="_blank" w:history="1">
        <w:r w:rsidR="00311109"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http://www.unimath.ru/</w:t>
        </w:r>
      </w:hyperlink>
      <w:r w:rsidR="00311109"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Математика в школе: поурочные планы;</w:t>
      </w:r>
    </w:p>
    <w:p w:rsidR="00311109" w:rsidRPr="00311109" w:rsidRDefault="00311109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111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11109" w:rsidRPr="00311109" w:rsidRDefault="00814B37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9" w:tgtFrame="_blank" w:history="1">
        <w:r w:rsidR="00311109"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https://mathege.ru/</w:t>
        </w:r>
      </w:hyperlink>
      <w:r w:rsidR="00311109"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 Открытый банк заданий по математике ЕГЭ;</w:t>
      </w:r>
    </w:p>
    <w:p w:rsidR="00311109" w:rsidRPr="00311109" w:rsidRDefault="00311109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11109" w:rsidRDefault="00814B37" w:rsidP="0031110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0" w:tgtFrame="_blank" w:history="1">
        <w:r w:rsidR="00311109" w:rsidRPr="00311109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https://math-ege.sdamgia.ru/</w:t>
        </w:r>
      </w:hyperlink>
      <w:r w:rsidR="00311109" w:rsidRPr="0031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Сдам ГИА: Решу ЕГЭ</w:t>
      </w:r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  <w:r w:rsidRPr="00311109">
        <w:rPr>
          <w:rFonts w:ascii="Times New Roman" w:hAnsi="Times New Roman" w:cs="Times New Roman"/>
          <w:sz w:val="28"/>
          <w:szCs w:val="28"/>
          <w:lang w:eastAsia="ru-RU"/>
        </w:rPr>
        <w:t>ЕГЭ по математике: подготовка к тестированию        </w:t>
      </w:r>
      <w:hyperlink r:id="rId121" w:history="1">
        <w:r w:rsidRPr="00311109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http://www.uztest.ru</w:t>
        </w:r>
      </w:hyperlink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  <w:r w:rsidRPr="00311109">
        <w:rPr>
          <w:rFonts w:ascii="Times New Roman" w:hAnsi="Times New Roman" w:cs="Times New Roman"/>
          <w:sz w:val="28"/>
          <w:szCs w:val="28"/>
          <w:lang w:eastAsia="ru-RU"/>
        </w:rPr>
        <w:t>. Занимательная математика - школьникам (олимпиады, игры, конкурсы по математике)          </w:t>
      </w:r>
      <w:hyperlink r:id="rId122" w:history="1">
        <w:r w:rsidRPr="00311109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http://www.math-on-line.com</w:t>
        </w:r>
      </w:hyperlink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  <w:r w:rsidRPr="00311109">
        <w:rPr>
          <w:rFonts w:ascii="Times New Roman" w:hAnsi="Times New Roman" w:cs="Times New Roman"/>
          <w:sz w:val="28"/>
          <w:szCs w:val="28"/>
          <w:lang w:eastAsia="ru-RU"/>
        </w:rPr>
        <w:t>Математическая гимнастика: задачи разных типов</w:t>
      </w:r>
    </w:p>
    <w:p w:rsidR="00311109" w:rsidRPr="00311109" w:rsidRDefault="00311109" w:rsidP="00311109">
      <w:pPr>
        <w:pStyle w:val="af5"/>
        <w:rPr>
          <w:rFonts w:ascii="Times New Roman" w:hAnsi="Times New Roman" w:cs="Times New Roman"/>
          <w:sz w:val="28"/>
          <w:szCs w:val="28"/>
          <w:lang w:eastAsia="ru-RU"/>
        </w:rPr>
      </w:pPr>
      <w:r w:rsidRPr="00311109">
        <w:rPr>
          <w:rFonts w:ascii="Times New Roman" w:hAnsi="Times New Roman" w:cs="Times New Roman"/>
          <w:sz w:val="28"/>
          <w:szCs w:val="28"/>
          <w:lang w:eastAsia="ru-RU"/>
        </w:rPr>
        <w:t>   </w:t>
      </w:r>
      <w:hyperlink r:id="rId123" w:history="1">
        <w:r w:rsidRPr="00311109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http://mat-game.narod.ru</w:t>
        </w:r>
      </w:hyperlink>
    </w:p>
    <w:p w:rsidR="00311109" w:rsidRPr="00496F25" w:rsidRDefault="00311109" w:rsidP="00311109">
      <w:pPr>
        <w:pStyle w:val="af5"/>
        <w:rPr>
          <w:rFonts w:ascii="Times New Roman" w:eastAsia="Calibri" w:hAnsi="Times New Roman" w:cs="Times New Roman"/>
          <w:color w:val="1155CC"/>
          <w:sz w:val="24"/>
          <w:szCs w:val="24"/>
          <w:u w:val="single"/>
          <w:lang w:eastAsia="ru-RU"/>
        </w:rPr>
      </w:pPr>
    </w:p>
    <w:p w:rsidR="00311109" w:rsidRPr="00311109" w:rsidRDefault="00311109" w:rsidP="003111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1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24" w:history="1">
        <w:r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https://www.playfactile.com/</w:t>
        </w:r>
      </w:hyperlink>
      <w:r w:rsidRPr="00311109">
        <w:rPr>
          <w:rFonts w:ascii="Times New Roman" w:eastAsia="Calibri" w:hAnsi="Times New Roman" w:cs="Times New Roman"/>
          <w:sz w:val="28"/>
          <w:szCs w:val="28"/>
        </w:rPr>
        <w:t xml:space="preserve"> - онлайн-викторины</w:t>
      </w:r>
    </w:p>
    <w:p w:rsidR="00311109" w:rsidRPr="00311109" w:rsidRDefault="00814B37" w:rsidP="003111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25" w:history="1"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https</w:t>
        </w:r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://1</w:t>
        </w:r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sept</w:t>
        </w:r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311109" w:rsidRPr="0031110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  <w:r w:rsidR="00311109" w:rsidRPr="00311109">
        <w:rPr>
          <w:rFonts w:ascii="Times New Roman" w:eastAsia="Calibri" w:hAnsi="Times New Roman" w:cs="Times New Roman"/>
          <w:sz w:val="28"/>
          <w:szCs w:val="28"/>
        </w:rPr>
        <w:t xml:space="preserve"> - издательский дом «1 сентября»</w:t>
      </w:r>
    </w:p>
    <w:p w:rsidR="005D0E7C" w:rsidRPr="00637813" w:rsidRDefault="005D0E7C" w:rsidP="005D0E7C">
      <w:pPr>
        <w:spacing w:after="0" w:line="276" w:lineRule="auto"/>
        <w:ind w:left="120"/>
        <w:rPr>
          <w:rFonts w:ascii="Calibri" w:eastAsia="Calibri" w:hAnsi="Calibri" w:cs="Calibri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5D0E7C" w:rsidRDefault="005D0E7C" w:rsidP="005D0E7C">
      <w:pPr>
        <w:spacing w:after="0" w:line="480" w:lineRule="auto"/>
        <w:ind w:left="120"/>
        <w:rPr>
          <w:rFonts w:ascii="Calibri" w:eastAsia="Calibri" w:hAnsi="Calibri" w:cs="Calibri"/>
          <w:color w:val="1155CC"/>
          <w:u w:val="single"/>
          <w:lang w:eastAsia="ru-RU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22349EA"/>
    <w:multiLevelType w:val="multilevel"/>
    <w:tmpl w:val="94BEAC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4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5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2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5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40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5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6"/>
  </w:num>
  <w:num w:numId="3">
    <w:abstractNumId w:val="26"/>
  </w:num>
  <w:num w:numId="4">
    <w:abstractNumId w:val="25"/>
  </w:num>
  <w:num w:numId="5">
    <w:abstractNumId w:val="7"/>
  </w:num>
  <w:num w:numId="6">
    <w:abstractNumId w:val="14"/>
  </w:num>
  <w:num w:numId="7">
    <w:abstractNumId w:val="16"/>
  </w:num>
  <w:num w:numId="8">
    <w:abstractNumId w:val="37"/>
  </w:num>
  <w:num w:numId="9">
    <w:abstractNumId w:val="21"/>
  </w:num>
  <w:num w:numId="10">
    <w:abstractNumId w:val="20"/>
  </w:num>
  <w:num w:numId="11">
    <w:abstractNumId w:val="45"/>
  </w:num>
  <w:num w:numId="12">
    <w:abstractNumId w:val="28"/>
  </w:num>
  <w:num w:numId="13">
    <w:abstractNumId w:val="48"/>
  </w:num>
  <w:num w:numId="14">
    <w:abstractNumId w:val="32"/>
  </w:num>
  <w:num w:numId="15">
    <w:abstractNumId w:val="34"/>
  </w:num>
  <w:num w:numId="16">
    <w:abstractNumId w:val="17"/>
  </w:num>
  <w:num w:numId="17">
    <w:abstractNumId w:val="44"/>
  </w:num>
  <w:num w:numId="18">
    <w:abstractNumId w:val="42"/>
  </w:num>
  <w:num w:numId="19">
    <w:abstractNumId w:val="12"/>
  </w:num>
  <w:num w:numId="20">
    <w:abstractNumId w:val="35"/>
  </w:num>
  <w:num w:numId="21">
    <w:abstractNumId w:val="22"/>
  </w:num>
  <w:num w:numId="22">
    <w:abstractNumId w:val="47"/>
  </w:num>
  <w:num w:numId="23">
    <w:abstractNumId w:val="36"/>
  </w:num>
  <w:num w:numId="24">
    <w:abstractNumId w:val="30"/>
  </w:num>
  <w:num w:numId="25">
    <w:abstractNumId w:val="15"/>
  </w:num>
  <w:num w:numId="26">
    <w:abstractNumId w:val="39"/>
  </w:num>
  <w:num w:numId="27">
    <w:abstractNumId w:val="18"/>
  </w:num>
  <w:num w:numId="28">
    <w:abstractNumId w:val="24"/>
  </w:num>
  <w:num w:numId="29">
    <w:abstractNumId w:val="3"/>
  </w:num>
  <w:num w:numId="30">
    <w:abstractNumId w:val="2"/>
  </w:num>
  <w:num w:numId="31">
    <w:abstractNumId w:val="6"/>
  </w:num>
  <w:num w:numId="32">
    <w:abstractNumId w:val="41"/>
  </w:num>
  <w:num w:numId="33">
    <w:abstractNumId w:val="10"/>
  </w:num>
  <w:num w:numId="34">
    <w:abstractNumId w:val="11"/>
  </w:num>
  <w:num w:numId="35">
    <w:abstractNumId w:val="13"/>
  </w:num>
  <w:num w:numId="36">
    <w:abstractNumId w:val="29"/>
  </w:num>
  <w:num w:numId="37">
    <w:abstractNumId w:val="8"/>
  </w:num>
  <w:num w:numId="38">
    <w:abstractNumId w:val="33"/>
  </w:num>
  <w:num w:numId="39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"/>
  </w:num>
  <w:num w:numId="47">
    <w:abstractNumId w:val="0"/>
  </w:num>
  <w:num w:numId="48">
    <w:abstractNumId w:val="5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7C"/>
    <w:rsid w:val="0000427C"/>
    <w:rsid w:val="00115389"/>
    <w:rsid w:val="00311109"/>
    <w:rsid w:val="00496F25"/>
    <w:rsid w:val="004B10ED"/>
    <w:rsid w:val="005D0E7C"/>
    <w:rsid w:val="00814B37"/>
    <w:rsid w:val="00DC59FF"/>
    <w:rsid w:val="00DD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78C50"/>
  <w15:chartTrackingRefBased/>
  <w15:docId w15:val="{BBAB4F23-81F9-4774-81B6-77F6F4AC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E7C"/>
  </w:style>
  <w:style w:type="paragraph" w:styleId="1">
    <w:name w:val="heading 1"/>
    <w:basedOn w:val="a"/>
    <w:next w:val="a"/>
    <w:link w:val="10"/>
    <w:uiPriority w:val="9"/>
    <w:qFormat/>
    <w:rsid w:val="005D0E7C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0E7C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0E7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5D0E7C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5D0E7C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5D0E7C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D0E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5D0E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5D0E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5D0E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5D0E7C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5D0E7C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5D0E7C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D0E7C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D0E7C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D0E7C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D0E7C"/>
  </w:style>
  <w:style w:type="paragraph" w:styleId="a3">
    <w:name w:val="header"/>
    <w:basedOn w:val="a"/>
    <w:link w:val="a4"/>
    <w:uiPriority w:val="99"/>
    <w:unhideWhenUsed/>
    <w:qFormat/>
    <w:rsid w:val="005D0E7C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5D0E7C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5D0E7C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5D0E7C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5D0E7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5D0E7C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5D0E7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5D0E7C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5D0E7C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5D0E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5D0E7C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D0E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5D0E7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5D0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5D0E7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5D0E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5D0E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5D0E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5D0E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5D0E7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5D0E7C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5D0E7C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5D0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5D0E7C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5D0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5D0E7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5D0E7C"/>
    <w:rPr>
      <w:color w:val="808080"/>
    </w:rPr>
  </w:style>
  <w:style w:type="character" w:customStyle="1" w:styleId="placeholder-mask">
    <w:name w:val="placeholder-mask"/>
    <w:basedOn w:val="a0"/>
    <w:rsid w:val="005D0E7C"/>
  </w:style>
  <w:style w:type="character" w:customStyle="1" w:styleId="placeholder">
    <w:name w:val="placeholder"/>
    <w:basedOn w:val="a0"/>
    <w:rsid w:val="005D0E7C"/>
  </w:style>
  <w:style w:type="numbering" w:customStyle="1" w:styleId="22">
    <w:name w:val="Нет списка2"/>
    <w:next w:val="a2"/>
    <w:uiPriority w:val="99"/>
    <w:semiHidden/>
    <w:unhideWhenUsed/>
    <w:rsid w:val="005D0E7C"/>
  </w:style>
  <w:style w:type="table" w:customStyle="1" w:styleId="TableNormal">
    <w:name w:val="Table Normal"/>
    <w:uiPriority w:val="2"/>
    <w:semiHidden/>
    <w:unhideWhenUsed/>
    <w:qFormat/>
    <w:rsid w:val="005D0E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5D0E7C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5D0E7C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D0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5D0E7C"/>
  </w:style>
  <w:style w:type="table" w:customStyle="1" w:styleId="TableNormal0">
    <w:name w:val="TableNormal"/>
    <w:rsid w:val="005D0E7C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5D0E7C"/>
  </w:style>
  <w:style w:type="numbering" w:customStyle="1" w:styleId="51">
    <w:name w:val="Нет списка5"/>
    <w:next w:val="a2"/>
    <w:uiPriority w:val="99"/>
    <w:semiHidden/>
    <w:unhideWhenUsed/>
    <w:rsid w:val="005D0E7C"/>
  </w:style>
  <w:style w:type="table" w:customStyle="1" w:styleId="23">
    <w:name w:val="Сетка таблицы2"/>
    <w:basedOn w:val="a1"/>
    <w:next w:val="ab"/>
    <w:uiPriority w:val="59"/>
    <w:rsid w:val="005D0E7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5D0E7C"/>
  </w:style>
  <w:style w:type="table" w:customStyle="1" w:styleId="33">
    <w:name w:val="Сетка таблицы3"/>
    <w:basedOn w:val="a1"/>
    <w:next w:val="ab"/>
    <w:uiPriority w:val="59"/>
    <w:rsid w:val="005D0E7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5D0E7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5D0E7C"/>
  </w:style>
  <w:style w:type="table" w:customStyle="1" w:styleId="43">
    <w:name w:val="Сетка таблицы4"/>
    <w:basedOn w:val="a1"/>
    <w:next w:val="ab"/>
    <w:uiPriority w:val="59"/>
    <w:rsid w:val="005D0E7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5D0E7C"/>
  </w:style>
  <w:style w:type="table" w:customStyle="1" w:styleId="52">
    <w:name w:val="Сетка таблицы5"/>
    <w:basedOn w:val="a1"/>
    <w:next w:val="ab"/>
    <w:uiPriority w:val="59"/>
    <w:rsid w:val="005D0E7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 Spacing"/>
    <w:uiPriority w:val="1"/>
    <w:qFormat/>
    <w:rsid w:val="00496F25"/>
    <w:pPr>
      <w:spacing w:after="0" w:line="240" w:lineRule="auto"/>
    </w:pPr>
  </w:style>
  <w:style w:type="numbering" w:customStyle="1" w:styleId="9">
    <w:name w:val="Нет списка9"/>
    <w:next w:val="a2"/>
    <w:uiPriority w:val="99"/>
    <w:semiHidden/>
    <w:unhideWhenUsed/>
    <w:rsid w:val="00311109"/>
  </w:style>
  <w:style w:type="table" w:customStyle="1" w:styleId="62">
    <w:name w:val="Сетка таблицы6"/>
    <w:basedOn w:val="a1"/>
    <w:next w:val="ab"/>
    <w:uiPriority w:val="59"/>
    <w:qFormat/>
    <w:rsid w:val="0031110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ea72162" TargetMode="External"/><Relationship Id="rId117" Type="http://schemas.openxmlformats.org/officeDocument/2006/relationships/hyperlink" Target="https://mathematics.ru/textbook1/content.html" TargetMode="External"/><Relationship Id="rId21" Type="http://schemas.openxmlformats.org/officeDocument/2006/relationships/hyperlink" Target="https://m.edsoo.ru/cebf10c6" TargetMode="External"/><Relationship Id="rId42" Type="http://schemas.openxmlformats.org/officeDocument/2006/relationships/hyperlink" Target="https://m.edsoo.ru/0c837397" TargetMode="External"/><Relationship Id="rId47" Type="http://schemas.openxmlformats.org/officeDocument/2006/relationships/hyperlink" Target="https://m.edsoo.ru/6db0b423" TargetMode="External"/><Relationship Id="rId63" Type="http://schemas.openxmlformats.org/officeDocument/2006/relationships/hyperlink" Target="https://m.edsoo.ru/fb6a8acf" TargetMode="External"/><Relationship Id="rId68" Type="http://schemas.openxmlformats.org/officeDocument/2006/relationships/hyperlink" Target="https://m.edsoo.ru/13205d80" TargetMode="External"/><Relationship Id="rId84" Type="http://schemas.openxmlformats.org/officeDocument/2006/relationships/hyperlink" Target="https://m.edsoo.ru/2dbd3859" TargetMode="External"/><Relationship Id="rId89" Type="http://schemas.openxmlformats.org/officeDocument/2006/relationships/hyperlink" Target="https://m.edsoo.ru/ca878deb" TargetMode="External"/><Relationship Id="rId112" Type="http://schemas.openxmlformats.org/officeDocument/2006/relationships/hyperlink" Target="https://m.edsoo.ru/2276973" TargetMode="External"/><Relationship Id="rId16" Type="http://schemas.openxmlformats.org/officeDocument/2006/relationships/hyperlink" Target="https://m.edsoo.ru/343c6b64" TargetMode="External"/><Relationship Id="rId107" Type="http://schemas.openxmlformats.org/officeDocument/2006/relationships/hyperlink" Target="https://m.edsoo.ru/a20b8a4c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712ac2d9" TargetMode="External"/><Relationship Id="rId37" Type="http://schemas.openxmlformats.org/officeDocument/2006/relationships/hyperlink" Target="https://m.edsoo.ru/beeff646" TargetMode="External"/><Relationship Id="rId53" Type="http://schemas.openxmlformats.org/officeDocument/2006/relationships/hyperlink" Target="https://m.edsoo.ru/c7550e5f" TargetMode="External"/><Relationship Id="rId58" Type="http://schemas.openxmlformats.org/officeDocument/2006/relationships/hyperlink" Target="https://m.edsoo.ru/17af2df9" TargetMode="External"/><Relationship Id="rId74" Type="http://schemas.openxmlformats.org/officeDocument/2006/relationships/hyperlink" Target="https://m.edsoo.ru/07eb464b" TargetMode="External"/><Relationship Id="rId79" Type="http://schemas.openxmlformats.org/officeDocument/2006/relationships/hyperlink" Target="https://m.edsoo.ru/b648235a" TargetMode="External"/><Relationship Id="rId102" Type="http://schemas.openxmlformats.org/officeDocument/2006/relationships/hyperlink" Target="https://m.edsoo.ru/337aad59" TargetMode="External"/><Relationship Id="rId123" Type="http://schemas.openxmlformats.org/officeDocument/2006/relationships/hyperlink" Target="https://www.google.com/url?q=http://mat-game.narod.ru&amp;sa=D&amp;usg=AFQjCNF0H_NXd346I5nEKvVmJzDhibUzhg" TargetMode="External"/><Relationship Id="rId5" Type="http://schemas.openxmlformats.org/officeDocument/2006/relationships/hyperlink" Target="https://m.edsoo.ru/f11c4afd" TargetMode="External"/><Relationship Id="rId90" Type="http://schemas.openxmlformats.org/officeDocument/2006/relationships/hyperlink" Target="https://m.edsoo.ru/471c735b" TargetMode="External"/><Relationship Id="rId95" Type="http://schemas.openxmlformats.org/officeDocument/2006/relationships/hyperlink" Target="https://m.edsoo.ru/fab81c0e" TargetMode="External"/><Relationship Id="rId22" Type="http://schemas.openxmlformats.org/officeDocument/2006/relationships/hyperlink" Target="https://m.edsoo.ru/536de727" TargetMode="External"/><Relationship Id="rId27" Type="http://schemas.openxmlformats.org/officeDocument/2006/relationships/hyperlink" Target="https://m.edsoo.ru/da48154c" TargetMode="External"/><Relationship Id="rId43" Type="http://schemas.openxmlformats.org/officeDocument/2006/relationships/hyperlink" Target="https://m.edsoo.ru/e6e1901f" TargetMode="External"/><Relationship Id="rId48" Type="http://schemas.openxmlformats.org/officeDocument/2006/relationships/hyperlink" Target="https://m.edsoo.ru/0adbce1b" TargetMode="External"/><Relationship Id="rId64" Type="http://schemas.openxmlformats.org/officeDocument/2006/relationships/hyperlink" Target="https://m.edsoo.ru/cffcb7e5" TargetMode="External"/><Relationship Id="rId69" Type="http://schemas.openxmlformats.org/officeDocument/2006/relationships/hyperlink" Target="https://m.edsoo.ru/f8ed5f99" TargetMode="External"/><Relationship Id="rId113" Type="http://schemas.openxmlformats.org/officeDocument/2006/relationships/hyperlink" Target="https://m.edsoo.ru/3330f7ef" TargetMode="External"/><Relationship Id="rId118" Type="http://schemas.openxmlformats.org/officeDocument/2006/relationships/hyperlink" Target="http://www.unimath.ru/" TargetMode="External"/><Relationship Id="rId80" Type="http://schemas.openxmlformats.org/officeDocument/2006/relationships/hyperlink" Target="https://m.edsoo.ru/5ab83864" TargetMode="External"/><Relationship Id="rId85" Type="http://schemas.openxmlformats.org/officeDocument/2006/relationships/hyperlink" Target="https://m.edsoo.ru/7ab8d17e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4064d354" TargetMode="External"/><Relationship Id="rId33" Type="http://schemas.openxmlformats.org/officeDocument/2006/relationships/hyperlink" Target="https://m.edsoo.ru/9e3f4bc9" TargetMode="External"/><Relationship Id="rId38" Type="http://schemas.openxmlformats.org/officeDocument/2006/relationships/hyperlink" Target="https://m.edsoo.ru/d2e4601b" TargetMode="External"/><Relationship Id="rId59" Type="http://schemas.openxmlformats.org/officeDocument/2006/relationships/hyperlink" Target="https://m.edsoo.ru/a8ca5ad4" TargetMode="External"/><Relationship Id="rId103" Type="http://schemas.openxmlformats.org/officeDocument/2006/relationships/hyperlink" Target="https://m.edsoo.ru/a86014e1" TargetMode="External"/><Relationship Id="rId108" Type="http://schemas.openxmlformats.org/officeDocument/2006/relationships/hyperlink" Target="https://m.edsoo.ru/a012476d" TargetMode="External"/><Relationship Id="rId124" Type="http://schemas.openxmlformats.org/officeDocument/2006/relationships/hyperlink" Target="https://www.playfactile.com/" TargetMode="External"/><Relationship Id="rId54" Type="http://schemas.openxmlformats.org/officeDocument/2006/relationships/hyperlink" Target="https://m.edsoo.ru/14ab3cdb" TargetMode="External"/><Relationship Id="rId70" Type="http://schemas.openxmlformats.org/officeDocument/2006/relationships/hyperlink" Target="https://m.edsoo.ru/d777edf8" TargetMode="External"/><Relationship Id="rId75" Type="http://schemas.openxmlformats.org/officeDocument/2006/relationships/hyperlink" Target="https://m.edsoo.ru/b9b225c3" TargetMode="External"/><Relationship Id="rId91" Type="http://schemas.openxmlformats.org/officeDocument/2006/relationships/hyperlink" Target="https://m.edsoo.ru/3cee1327" TargetMode="External"/><Relationship Id="rId96" Type="http://schemas.openxmlformats.org/officeDocument/2006/relationships/hyperlink" Target="https://m.edsoo.ru/ef2c6e4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11c4afd" TargetMode="External"/><Relationship Id="rId23" Type="http://schemas.openxmlformats.org/officeDocument/2006/relationships/hyperlink" Target="https://m.edsoo.ru/85bc8132" TargetMode="External"/><Relationship Id="rId28" Type="http://schemas.openxmlformats.org/officeDocument/2006/relationships/hyperlink" Target="https://m.edsoo.ru/4beff03b" TargetMode="External"/><Relationship Id="rId49" Type="http://schemas.openxmlformats.org/officeDocument/2006/relationships/hyperlink" Target="https://m.edsoo.ru/0731ad3d" TargetMode="External"/><Relationship Id="rId114" Type="http://schemas.openxmlformats.org/officeDocument/2006/relationships/hyperlink" Target="https://m.edsoo.ru/cead345e" TargetMode="External"/><Relationship Id="rId119" Type="http://schemas.openxmlformats.org/officeDocument/2006/relationships/hyperlink" Target="https://mathege.ru/" TargetMode="External"/><Relationship Id="rId44" Type="http://schemas.openxmlformats.org/officeDocument/2006/relationships/hyperlink" Target="https://m.edsoo.ru/0f903c75" TargetMode="External"/><Relationship Id="rId60" Type="http://schemas.openxmlformats.org/officeDocument/2006/relationships/hyperlink" Target="https://m.edsoo.ru/0b411edd" TargetMode="External"/><Relationship Id="rId65" Type="http://schemas.openxmlformats.org/officeDocument/2006/relationships/hyperlink" Target="https://m.edsoo.ru/d9469916" TargetMode="External"/><Relationship Id="rId81" Type="http://schemas.openxmlformats.org/officeDocument/2006/relationships/hyperlink" Target="https://m.edsoo.ru/a4d65ee5" TargetMode="External"/><Relationship Id="rId86" Type="http://schemas.openxmlformats.org/officeDocument/2006/relationships/hyperlink" Target="https://m.edsoo.ru/81cccfe9" TargetMode="External"/><Relationship Id="rId13" Type="http://schemas.openxmlformats.org/officeDocument/2006/relationships/hyperlink" Target="https://m.edsoo.ru/a52939b3" TargetMode="External"/><Relationship Id="rId18" Type="http://schemas.openxmlformats.org/officeDocument/2006/relationships/hyperlink" Target="https://m.edsoo.ru/be76320c" TargetMode="External"/><Relationship Id="rId39" Type="http://schemas.openxmlformats.org/officeDocument/2006/relationships/hyperlink" Target="https://m.edsoo.ru/ba9da96d" TargetMode="External"/><Relationship Id="rId109" Type="http://schemas.openxmlformats.org/officeDocument/2006/relationships/hyperlink" Target="https://m.edsoo.ru/d620c191" TargetMode="External"/><Relationship Id="rId34" Type="http://schemas.openxmlformats.org/officeDocument/2006/relationships/hyperlink" Target="https://m.edsoo.ru/15bc1cfb" TargetMode="External"/><Relationship Id="rId50" Type="http://schemas.openxmlformats.org/officeDocument/2006/relationships/hyperlink" Target="https://m.edsoo.ru/723dd608" TargetMode="External"/><Relationship Id="rId55" Type="http://schemas.openxmlformats.org/officeDocument/2006/relationships/hyperlink" Target="https://m.edsoo.ru/c12a0552" TargetMode="External"/><Relationship Id="rId76" Type="http://schemas.openxmlformats.org/officeDocument/2006/relationships/hyperlink" Target="https://m.edsoo.ru/b800deb4" TargetMode="External"/><Relationship Id="rId97" Type="http://schemas.openxmlformats.org/officeDocument/2006/relationships/hyperlink" Target="https://m.edsoo.ru/0312cf8c" TargetMode="External"/><Relationship Id="rId104" Type="http://schemas.openxmlformats.org/officeDocument/2006/relationships/hyperlink" Target="https://m.edsoo.ru/5c45a60a" TargetMode="External"/><Relationship Id="rId120" Type="http://schemas.openxmlformats.org/officeDocument/2006/relationships/hyperlink" Target="https://math-ege.sdamgia.ru/" TargetMode="External"/><Relationship Id="rId125" Type="http://schemas.openxmlformats.org/officeDocument/2006/relationships/hyperlink" Target="https://1sept.ru/" TargetMode="External"/><Relationship Id="rId7" Type="http://schemas.openxmlformats.org/officeDocument/2006/relationships/hyperlink" Target="https://m.edsoo.ru/f11c4afd" TargetMode="External"/><Relationship Id="rId71" Type="http://schemas.openxmlformats.org/officeDocument/2006/relationships/hyperlink" Target="https://m.edsoo.ru/30c3697b" TargetMode="External"/><Relationship Id="rId92" Type="http://schemas.openxmlformats.org/officeDocument/2006/relationships/hyperlink" Target="https://m.edsoo.ru/a35a131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e189f2d" TargetMode="External"/><Relationship Id="rId24" Type="http://schemas.openxmlformats.org/officeDocument/2006/relationships/hyperlink" Target="https://m.edsoo.ru/58e8e2f2" TargetMode="External"/><Relationship Id="rId40" Type="http://schemas.openxmlformats.org/officeDocument/2006/relationships/hyperlink" Target="https://m.edsoo.ru/24ab3c53" TargetMode="External"/><Relationship Id="rId45" Type="http://schemas.openxmlformats.org/officeDocument/2006/relationships/hyperlink" Target="https://m.edsoo.ru/10130727" TargetMode="External"/><Relationship Id="rId66" Type="http://schemas.openxmlformats.org/officeDocument/2006/relationships/hyperlink" Target="https://m.edsoo.ru/ad15000e" TargetMode="External"/><Relationship Id="rId87" Type="http://schemas.openxmlformats.org/officeDocument/2006/relationships/hyperlink" Target="https://m.edsoo.ru/039949bf" TargetMode="External"/><Relationship Id="rId110" Type="http://schemas.openxmlformats.org/officeDocument/2006/relationships/hyperlink" Target="https://m.edsoo.ru/7017196f" TargetMode="External"/><Relationship Id="rId115" Type="http://schemas.openxmlformats.org/officeDocument/2006/relationships/hyperlink" Target="https://mathege.ru/" TargetMode="External"/><Relationship Id="rId61" Type="http://schemas.openxmlformats.org/officeDocument/2006/relationships/hyperlink" Target="https://m.edsoo.ru/caf9bd2f" TargetMode="External"/><Relationship Id="rId82" Type="http://schemas.openxmlformats.org/officeDocument/2006/relationships/hyperlink" Target="https://m.edsoo.ru/aa5962e1" TargetMode="External"/><Relationship Id="rId19" Type="http://schemas.openxmlformats.org/officeDocument/2006/relationships/hyperlink" Target="https://m.edsoo.ru/3d408009" TargetMode="External"/><Relationship Id="rId14" Type="http://schemas.openxmlformats.org/officeDocument/2006/relationships/hyperlink" Target="https://m.edsoo.ru/ff601408" TargetMode="External"/><Relationship Id="rId30" Type="http://schemas.openxmlformats.org/officeDocument/2006/relationships/hyperlink" Target="https://m.edsoo.ru/fadb8aa5" TargetMode="External"/><Relationship Id="rId35" Type="http://schemas.openxmlformats.org/officeDocument/2006/relationships/hyperlink" Target="https://m.edsoo.ru/d68bbe9d" TargetMode="External"/><Relationship Id="rId56" Type="http://schemas.openxmlformats.org/officeDocument/2006/relationships/hyperlink" Target="https://m.edsoo.ru/d598f201" TargetMode="External"/><Relationship Id="rId77" Type="http://schemas.openxmlformats.org/officeDocument/2006/relationships/hyperlink" Target="https://m.edsoo.ru/f5eed075" TargetMode="External"/><Relationship Id="rId100" Type="http://schemas.openxmlformats.org/officeDocument/2006/relationships/hyperlink" Target="https://m.edsoo.ru/1bf2fb98" TargetMode="External"/><Relationship Id="rId105" Type="http://schemas.openxmlformats.org/officeDocument/2006/relationships/hyperlink" Target="https://m.edsoo.ru/19304aba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11c4afd" TargetMode="External"/><Relationship Id="rId51" Type="http://schemas.openxmlformats.org/officeDocument/2006/relationships/hyperlink" Target="https://m.edsoo.ru/6c8d36ff" TargetMode="External"/><Relationship Id="rId72" Type="http://schemas.openxmlformats.org/officeDocument/2006/relationships/hyperlink" Target="https://m.edsoo.ru/391272c9" TargetMode="External"/><Relationship Id="rId93" Type="http://schemas.openxmlformats.org/officeDocument/2006/relationships/hyperlink" Target="https://m.edsoo.ru/ef10c4f9" TargetMode="External"/><Relationship Id="rId98" Type="http://schemas.openxmlformats.org/officeDocument/2006/relationships/hyperlink" Target="https://m.edsoo.ru/247d2fe7" TargetMode="External"/><Relationship Id="rId121" Type="http://schemas.openxmlformats.org/officeDocument/2006/relationships/hyperlink" Target="https://www.google.com/url?q=http://www.uztest.ru&amp;sa=D&amp;usg=AFQjCNEW-oqHcBajeVICQuHum0AJ7sohYQ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3e3230d4" TargetMode="External"/><Relationship Id="rId46" Type="http://schemas.openxmlformats.org/officeDocument/2006/relationships/hyperlink" Target="https://m.edsoo.ru/403bfb0d" TargetMode="External"/><Relationship Id="rId67" Type="http://schemas.openxmlformats.org/officeDocument/2006/relationships/hyperlink" Target="https://m.edsoo.ru/86adcbfd" TargetMode="External"/><Relationship Id="rId116" Type="http://schemas.openxmlformats.org/officeDocument/2006/relationships/hyperlink" Target="https://math-ege.sdamgia.ru/" TargetMode="External"/><Relationship Id="rId20" Type="http://schemas.openxmlformats.org/officeDocument/2006/relationships/hyperlink" Target="https://m.edsoo.ru/bd5ff0ec" TargetMode="External"/><Relationship Id="rId41" Type="http://schemas.openxmlformats.org/officeDocument/2006/relationships/hyperlink" Target="https://m.edsoo.ru/5272b9a1" TargetMode="External"/><Relationship Id="rId62" Type="http://schemas.openxmlformats.org/officeDocument/2006/relationships/hyperlink" Target="https://m.edsoo.ru/fac78f05" TargetMode="External"/><Relationship Id="rId83" Type="http://schemas.openxmlformats.org/officeDocument/2006/relationships/hyperlink" Target="https://m.edsoo.ru/48190472" TargetMode="External"/><Relationship Id="rId88" Type="http://schemas.openxmlformats.org/officeDocument/2006/relationships/hyperlink" Target="https://m.edsoo.ru/a7d95f79" TargetMode="External"/><Relationship Id="rId111" Type="http://schemas.openxmlformats.org/officeDocument/2006/relationships/hyperlink" Target="https://m.edsoo.ru/513c9889" TargetMode="External"/><Relationship Id="rId15" Type="http://schemas.openxmlformats.org/officeDocument/2006/relationships/hyperlink" Target="https://m.edsoo.ru/3d87e248" TargetMode="External"/><Relationship Id="rId36" Type="http://schemas.openxmlformats.org/officeDocument/2006/relationships/hyperlink" Target="https://m.edsoo.ru/9d102051" TargetMode="External"/><Relationship Id="rId57" Type="http://schemas.openxmlformats.org/officeDocument/2006/relationships/hyperlink" Target="https://m.edsoo.ru/1de34d4d" TargetMode="External"/><Relationship Id="rId106" Type="http://schemas.openxmlformats.org/officeDocument/2006/relationships/hyperlink" Target="https://m.edsoo.ru/c3d4b282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11c4afd" TargetMode="External"/><Relationship Id="rId31" Type="http://schemas.openxmlformats.org/officeDocument/2006/relationships/hyperlink" Target="https://m.edsoo.ru/3034724e" TargetMode="External"/><Relationship Id="rId52" Type="http://schemas.openxmlformats.org/officeDocument/2006/relationships/hyperlink" Target="https://m.edsoo.ru/a413eca9" TargetMode="External"/><Relationship Id="rId73" Type="http://schemas.openxmlformats.org/officeDocument/2006/relationships/hyperlink" Target="https://m.edsoo.ru/d359fb5f" TargetMode="External"/><Relationship Id="rId78" Type="http://schemas.openxmlformats.org/officeDocument/2006/relationships/hyperlink" Target="https://m.edsoo.ru/41da431a" TargetMode="External"/><Relationship Id="rId94" Type="http://schemas.openxmlformats.org/officeDocument/2006/relationships/hyperlink" Target="https://m.edsoo.ru/51696a67" TargetMode="External"/><Relationship Id="rId99" Type="http://schemas.openxmlformats.org/officeDocument/2006/relationships/hyperlink" Target="https://m.edsoo.ru/e8b87729" TargetMode="External"/><Relationship Id="rId101" Type="http://schemas.openxmlformats.org/officeDocument/2006/relationships/hyperlink" Target="https://m.edsoo.ru/9c44c6ca" TargetMode="External"/><Relationship Id="rId122" Type="http://schemas.openxmlformats.org/officeDocument/2006/relationships/hyperlink" Target="https://www.google.com/url?q=http://www.math-on-line.com&amp;sa=D&amp;usg=AFQjCNE5SV0SAmcWS4whuujkWXxgZxKv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11c4a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6300</Words>
  <Characters>35911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8</cp:revision>
  <dcterms:created xsi:type="dcterms:W3CDTF">2025-09-09T22:05:00Z</dcterms:created>
  <dcterms:modified xsi:type="dcterms:W3CDTF">2025-10-05T22:01:00Z</dcterms:modified>
</cp:coreProperties>
</file>